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804AE" w14:textId="15D04FFB" w:rsidR="004A13C1" w:rsidRDefault="0063385A" w:rsidP="0063385A">
      <w:pPr>
        <w:pStyle w:val="Ttulo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3385A">
        <w:rPr>
          <w:rFonts w:ascii="Times New Roman" w:hAnsi="Times New Roman" w:cs="Times New Roman"/>
          <w:color w:val="auto"/>
          <w:sz w:val="28"/>
          <w:szCs w:val="28"/>
        </w:rPr>
        <w:t xml:space="preserve">ANEXO I – MODELO DE PROJETO </w:t>
      </w:r>
    </w:p>
    <w:p w14:paraId="4E46870E" w14:textId="77777777" w:rsidR="00911C09" w:rsidRDefault="00911C09" w:rsidP="00911C09"/>
    <w:p w14:paraId="664D8D83" w14:textId="6078ABCE" w:rsidR="00911C09" w:rsidRPr="00911C09" w:rsidRDefault="00911C09" w:rsidP="00911C09">
      <w:pPr>
        <w:rPr>
          <w:color w:val="EE0000"/>
        </w:rPr>
      </w:pPr>
      <w:r>
        <w:rPr>
          <w:color w:val="EE0000"/>
        </w:rPr>
        <w:t>Timbre da entidade</w:t>
      </w:r>
    </w:p>
    <w:p w14:paraId="493D8B86" w14:textId="77777777" w:rsidR="0063385A" w:rsidRPr="0063385A" w:rsidRDefault="0063385A" w:rsidP="0063385A">
      <w:pPr>
        <w:rPr>
          <w:rFonts w:ascii="Times New Roman" w:hAnsi="Times New Roman" w:cs="Times New Roman"/>
        </w:rPr>
      </w:pPr>
    </w:p>
    <w:p w14:paraId="7D45B10A" w14:textId="0A3BBC42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DADOS CADASTRAIS DO PROPONENTE</w:t>
      </w:r>
    </w:p>
    <w:p w14:paraId="3164825A" w14:textId="766D1B9A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NOME DA ENTIDADE:</w:t>
      </w:r>
    </w:p>
    <w:p w14:paraId="00AAAFF3" w14:textId="1900F4D0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CNPJ:</w:t>
      </w:r>
    </w:p>
    <w:p w14:paraId="6CC156E9" w14:textId="1E4383FB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ENDEREÇO COMPLETO:</w:t>
      </w:r>
    </w:p>
    <w:p w14:paraId="4C876A3F" w14:textId="5E31420B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TELEFONE:</w:t>
      </w:r>
    </w:p>
    <w:p w14:paraId="46CB393F" w14:textId="7D600B69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E-MAIL:</w:t>
      </w:r>
    </w:p>
    <w:p w14:paraId="46AF2F02" w14:textId="3DDC89D5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NOME DO RESPONSÁVEL:</w:t>
      </w:r>
    </w:p>
    <w:p w14:paraId="381A4C94" w14:textId="2B79F260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CARGO:</w:t>
      </w:r>
    </w:p>
    <w:p w14:paraId="3732EE18" w14:textId="5D435E53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TELEFONE DO RESPONSÁVEL:</w:t>
      </w:r>
    </w:p>
    <w:p w14:paraId="5118002E" w14:textId="6C861719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>E-MAIL DO RESPONSÁVEL:</w:t>
      </w:r>
    </w:p>
    <w:p w14:paraId="471B331A" w14:textId="4FD492D7" w:rsidR="0063385A" w:rsidRPr="0063385A" w:rsidRDefault="0063385A" w:rsidP="0063385A">
      <w:pPr>
        <w:rPr>
          <w:rFonts w:ascii="Times New Roman" w:hAnsi="Times New Roman" w:cs="Times New Roman"/>
        </w:rPr>
      </w:pPr>
      <w:r w:rsidRPr="0063385A">
        <w:rPr>
          <w:rFonts w:ascii="Times New Roman" w:hAnsi="Times New Roman" w:cs="Times New Roman"/>
        </w:rPr>
        <w:t xml:space="preserve">BREVE HISTÓRICO DA </w:t>
      </w:r>
      <w:proofErr w:type="gramStart"/>
      <w:r w:rsidRPr="0063385A">
        <w:rPr>
          <w:rFonts w:ascii="Times New Roman" w:hAnsi="Times New Roman" w:cs="Times New Roman"/>
        </w:rPr>
        <w:t>ENTIDADE :</w:t>
      </w:r>
      <w:proofErr w:type="gramEnd"/>
    </w:p>
    <w:p w14:paraId="51592E9E" w14:textId="77777777" w:rsidR="0063385A" w:rsidRPr="0063385A" w:rsidRDefault="0063385A" w:rsidP="0063385A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4"/>
        <w:gridCol w:w="4316"/>
      </w:tblGrid>
      <w:tr w:rsidR="0063385A" w:rsidRPr="0063385A" w14:paraId="7A81CEBB" w14:textId="77777777">
        <w:tc>
          <w:tcPr>
            <w:tcW w:w="4320" w:type="dxa"/>
          </w:tcPr>
          <w:p w14:paraId="30C83AE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Campo</w:t>
            </w:r>
          </w:p>
        </w:tc>
        <w:tc>
          <w:tcPr>
            <w:tcW w:w="4320" w:type="dxa"/>
          </w:tcPr>
          <w:p w14:paraId="0C88E33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Informação a ser preenchida</w:t>
            </w:r>
          </w:p>
        </w:tc>
      </w:tr>
      <w:tr w:rsidR="0063385A" w:rsidRPr="0063385A" w14:paraId="7EA93287" w14:textId="77777777">
        <w:tc>
          <w:tcPr>
            <w:tcW w:w="4320" w:type="dxa"/>
          </w:tcPr>
          <w:p w14:paraId="60E4D1A5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Título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Projeto</w:t>
            </w:r>
            <w:proofErr w:type="spellEnd"/>
          </w:p>
        </w:tc>
        <w:tc>
          <w:tcPr>
            <w:tcW w:w="4320" w:type="dxa"/>
          </w:tcPr>
          <w:p w14:paraId="454B8E91" w14:textId="77777777" w:rsidR="004A13C1" w:rsidRPr="0063385A" w:rsidRDefault="004A13C1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85A" w:rsidRPr="0063385A" w14:paraId="146695BF" w14:textId="77777777">
        <w:tc>
          <w:tcPr>
            <w:tcW w:w="4320" w:type="dxa"/>
          </w:tcPr>
          <w:p w14:paraId="3C046DC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Linha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Temática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(1 a 6)</w:t>
            </w:r>
          </w:p>
        </w:tc>
        <w:tc>
          <w:tcPr>
            <w:tcW w:w="4320" w:type="dxa"/>
          </w:tcPr>
          <w:p w14:paraId="10F4A4E5" w14:textId="77777777" w:rsidR="004A13C1" w:rsidRPr="0063385A" w:rsidRDefault="004A13C1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85A" w:rsidRPr="0063385A" w14:paraId="3BC49708" w14:textId="77777777">
        <w:tc>
          <w:tcPr>
            <w:tcW w:w="4320" w:type="dxa"/>
          </w:tcPr>
          <w:p w14:paraId="3E8B8ED6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Entidade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Proponente</w:t>
            </w:r>
            <w:proofErr w:type="spellEnd"/>
          </w:p>
        </w:tc>
        <w:tc>
          <w:tcPr>
            <w:tcW w:w="4320" w:type="dxa"/>
          </w:tcPr>
          <w:p w14:paraId="0AF38867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Nome da OSC, CNPJ, endereço, contato</w:t>
            </w:r>
          </w:p>
        </w:tc>
      </w:tr>
      <w:tr w:rsidR="0063385A" w:rsidRPr="0063385A" w14:paraId="5A909AFF" w14:textId="77777777">
        <w:tc>
          <w:tcPr>
            <w:tcW w:w="4320" w:type="dxa"/>
          </w:tcPr>
          <w:p w14:paraId="7FE2EFE9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Justificativa</w:t>
            </w:r>
            <w:proofErr w:type="spellEnd"/>
          </w:p>
        </w:tc>
        <w:tc>
          <w:tcPr>
            <w:tcW w:w="4320" w:type="dxa"/>
          </w:tcPr>
          <w:p w14:paraId="401AADF6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Diagnóstico do problema; relevância social; dados locais que sustentam a proposta</w:t>
            </w:r>
          </w:p>
        </w:tc>
      </w:tr>
      <w:tr w:rsidR="0063385A" w:rsidRPr="0063385A" w14:paraId="3E4591E9" w14:textId="77777777">
        <w:tc>
          <w:tcPr>
            <w:tcW w:w="4320" w:type="dxa"/>
          </w:tcPr>
          <w:p w14:paraId="7897004D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Objetivo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Geral</w:t>
            </w:r>
          </w:p>
        </w:tc>
        <w:tc>
          <w:tcPr>
            <w:tcW w:w="4320" w:type="dxa"/>
          </w:tcPr>
          <w:p w14:paraId="53F377BE" w14:textId="77777777" w:rsidR="004A13C1" w:rsidRPr="0063385A" w:rsidRDefault="004A13C1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85A" w:rsidRPr="0063385A" w14:paraId="5F9D93DD" w14:textId="77777777">
        <w:tc>
          <w:tcPr>
            <w:tcW w:w="4320" w:type="dxa"/>
          </w:tcPr>
          <w:p w14:paraId="0DFB61F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Objetivos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Específicos</w:t>
            </w:r>
            <w:proofErr w:type="spellEnd"/>
          </w:p>
        </w:tc>
        <w:tc>
          <w:tcPr>
            <w:tcW w:w="4320" w:type="dxa"/>
          </w:tcPr>
          <w:p w14:paraId="7FEA6E7C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Listar de forma mensurável</w:t>
            </w:r>
          </w:p>
        </w:tc>
      </w:tr>
      <w:tr w:rsidR="0063385A" w:rsidRPr="0063385A" w14:paraId="669FCEF3" w14:textId="77777777">
        <w:tc>
          <w:tcPr>
            <w:tcW w:w="4320" w:type="dxa"/>
          </w:tcPr>
          <w:p w14:paraId="3B3E7933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Público-Alvo</w:t>
            </w:r>
          </w:p>
        </w:tc>
        <w:tc>
          <w:tcPr>
            <w:tcW w:w="4320" w:type="dxa"/>
          </w:tcPr>
          <w:p w14:paraId="66BC734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Faixa etária, perfil socioeconômico, número estimado de beneficiários diretos </w:t>
            </w:r>
            <w:r w:rsidRPr="00633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 indiretos</w:t>
            </w:r>
          </w:p>
        </w:tc>
      </w:tr>
      <w:tr w:rsidR="0063385A" w:rsidRPr="0063385A" w14:paraId="36B87912" w14:textId="77777777">
        <w:tc>
          <w:tcPr>
            <w:tcW w:w="4320" w:type="dxa"/>
          </w:tcPr>
          <w:p w14:paraId="1BD31DC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Metodologia</w:t>
            </w:r>
            <w:proofErr w:type="spellEnd"/>
          </w:p>
        </w:tc>
        <w:tc>
          <w:tcPr>
            <w:tcW w:w="4320" w:type="dxa"/>
          </w:tcPr>
          <w:p w14:paraId="0D2A9C3D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Estratégias, métodos pedagógicos, parcerias previstas</w:t>
            </w:r>
          </w:p>
        </w:tc>
      </w:tr>
      <w:tr w:rsidR="0063385A" w:rsidRPr="0063385A" w14:paraId="60EFF931" w14:textId="77777777">
        <w:tc>
          <w:tcPr>
            <w:tcW w:w="4320" w:type="dxa"/>
          </w:tcPr>
          <w:p w14:paraId="5E09881F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Atividades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Principais</w:t>
            </w:r>
            <w:proofErr w:type="spellEnd"/>
          </w:p>
        </w:tc>
        <w:tc>
          <w:tcPr>
            <w:tcW w:w="4320" w:type="dxa"/>
          </w:tcPr>
          <w:p w14:paraId="2EB7EC46" w14:textId="131F4FAE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Descrever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de forma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resumida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85A" w:rsidRPr="006338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3385A" w:rsidRPr="0063385A">
              <w:rPr>
                <w:rFonts w:ascii="Times New Roman" w:hAnsi="Times New Roman" w:cs="Times New Roman"/>
                <w:sz w:val="24"/>
                <w:szCs w:val="24"/>
              </w:rPr>
              <w:t>detalhar</w:t>
            </w:r>
            <w:proofErr w:type="spellEnd"/>
            <w:r w:rsidR="0063385A"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C09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proofErr w:type="spellStart"/>
            <w:r w:rsidR="00911C09">
              <w:rPr>
                <w:rFonts w:ascii="Times New Roman" w:hAnsi="Times New Roman" w:cs="Times New Roman"/>
                <w:sz w:val="24"/>
                <w:szCs w:val="24"/>
              </w:rPr>
              <w:t>anexo</w:t>
            </w:r>
            <w:proofErr w:type="spellEnd"/>
            <w:r w:rsidR="00911C09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 w:rsidR="0063385A" w:rsidRPr="006338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385A" w:rsidRPr="0063385A" w14:paraId="6C0D7D75" w14:textId="77777777">
        <w:tc>
          <w:tcPr>
            <w:tcW w:w="4320" w:type="dxa"/>
          </w:tcPr>
          <w:p w14:paraId="7137BCBE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Esperados</w:t>
            </w:r>
            <w:proofErr w:type="spellEnd"/>
          </w:p>
        </w:tc>
        <w:tc>
          <w:tcPr>
            <w:tcW w:w="4320" w:type="dxa"/>
          </w:tcPr>
          <w:p w14:paraId="0250AD1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Impactos sociais previstos</w:t>
            </w:r>
          </w:p>
        </w:tc>
      </w:tr>
      <w:tr w:rsidR="0063385A" w:rsidRPr="0063385A" w14:paraId="68526C9A" w14:textId="77777777">
        <w:tc>
          <w:tcPr>
            <w:tcW w:w="4320" w:type="dxa"/>
          </w:tcPr>
          <w:p w14:paraId="5C92E87E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Indicadores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Avaliação</w:t>
            </w:r>
            <w:proofErr w:type="spellEnd"/>
          </w:p>
        </w:tc>
        <w:tc>
          <w:tcPr>
            <w:tcW w:w="4320" w:type="dxa"/>
          </w:tcPr>
          <w:p w14:paraId="0AEE056A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Critérios objetivos de medição (ex.: número de atendidos, frequência, desempenho)</w:t>
            </w:r>
          </w:p>
        </w:tc>
      </w:tr>
      <w:tr w:rsidR="0063385A" w:rsidRPr="0063385A" w14:paraId="694D9DBA" w14:textId="77777777">
        <w:tc>
          <w:tcPr>
            <w:tcW w:w="4320" w:type="dxa"/>
          </w:tcPr>
          <w:p w14:paraId="3D1D3985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Equipe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Executora</w:t>
            </w:r>
            <w:proofErr w:type="spellEnd"/>
          </w:p>
        </w:tc>
        <w:tc>
          <w:tcPr>
            <w:tcW w:w="4320" w:type="dxa"/>
          </w:tcPr>
          <w:p w14:paraId="25347A89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Nome, função, formação/experiência</w:t>
            </w:r>
          </w:p>
        </w:tc>
      </w:tr>
      <w:tr w:rsidR="0063385A" w:rsidRPr="0063385A" w14:paraId="2F8C2271" w14:textId="77777777">
        <w:tc>
          <w:tcPr>
            <w:tcW w:w="4320" w:type="dxa"/>
          </w:tcPr>
          <w:p w14:paraId="61A8DF1B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Necessários</w:t>
            </w:r>
            <w:proofErr w:type="spellEnd"/>
          </w:p>
        </w:tc>
        <w:tc>
          <w:tcPr>
            <w:tcW w:w="4320" w:type="dxa"/>
          </w:tcPr>
          <w:p w14:paraId="2683F649" w14:textId="1260A871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Descrição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resumida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detalhar</w:t>
            </w:r>
            <w:proofErr w:type="spellEnd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C09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proofErr w:type="spellStart"/>
            <w:r w:rsidR="00911C09">
              <w:rPr>
                <w:rFonts w:ascii="Times New Roman" w:hAnsi="Times New Roman" w:cs="Times New Roman"/>
                <w:sz w:val="24"/>
                <w:szCs w:val="24"/>
              </w:rPr>
              <w:t>anexo</w:t>
            </w:r>
            <w:proofErr w:type="spellEnd"/>
            <w:r w:rsidR="00911C09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 w:rsidR="0063385A" w:rsidRPr="006338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385A" w:rsidRPr="0063385A" w14:paraId="52B92561" w14:textId="77777777">
        <w:tc>
          <w:tcPr>
            <w:tcW w:w="4320" w:type="dxa"/>
          </w:tcPr>
          <w:p w14:paraId="2E120D50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Sustentabilidade</w:t>
            </w:r>
            <w:proofErr w:type="spellEnd"/>
          </w:p>
        </w:tc>
        <w:tc>
          <w:tcPr>
            <w:tcW w:w="4320" w:type="dxa"/>
          </w:tcPr>
          <w:p w14:paraId="05957BC0" w14:textId="77777777" w:rsidR="004A13C1" w:rsidRPr="0063385A" w:rsidRDefault="00000000" w:rsidP="006338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5A">
              <w:rPr>
                <w:rFonts w:ascii="Times New Roman" w:hAnsi="Times New Roman" w:cs="Times New Roman"/>
                <w:sz w:val="24"/>
                <w:szCs w:val="24"/>
              </w:rPr>
              <w:t>Estratégias para continuidade após o término do apoio financeiro</w:t>
            </w:r>
          </w:p>
        </w:tc>
      </w:tr>
    </w:tbl>
    <w:p w14:paraId="7432614F" w14:textId="2BB3B181" w:rsidR="00DD76CE" w:rsidRPr="0063385A" w:rsidRDefault="00DD76CE" w:rsidP="0063385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D76CE" w:rsidRPr="0063385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1086801">
    <w:abstractNumId w:val="8"/>
  </w:num>
  <w:num w:numId="2" w16cid:durableId="1452477779">
    <w:abstractNumId w:val="6"/>
  </w:num>
  <w:num w:numId="3" w16cid:durableId="1703050889">
    <w:abstractNumId w:val="5"/>
  </w:num>
  <w:num w:numId="4" w16cid:durableId="394281565">
    <w:abstractNumId w:val="4"/>
  </w:num>
  <w:num w:numId="5" w16cid:durableId="1969780863">
    <w:abstractNumId w:val="7"/>
  </w:num>
  <w:num w:numId="6" w16cid:durableId="1099259583">
    <w:abstractNumId w:val="3"/>
  </w:num>
  <w:num w:numId="7" w16cid:durableId="662660228">
    <w:abstractNumId w:val="2"/>
  </w:num>
  <w:num w:numId="8" w16cid:durableId="1409576459">
    <w:abstractNumId w:val="1"/>
  </w:num>
  <w:num w:numId="9" w16cid:durableId="71886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A13C1"/>
    <w:rsid w:val="0063385A"/>
    <w:rsid w:val="008A1AC9"/>
    <w:rsid w:val="00911C09"/>
    <w:rsid w:val="00AA1D8D"/>
    <w:rsid w:val="00B47730"/>
    <w:rsid w:val="00BF496B"/>
    <w:rsid w:val="00CB0664"/>
    <w:rsid w:val="00DD76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7914C"/>
  <w14:defaultImageDpi w14:val="300"/>
  <w15:docId w15:val="{CE55E251-4AB8-44D4-9942-5D1EFF36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COMDICA BUIQUE</cp:lastModifiedBy>
  <cp:revision>2</cp:revision>
  <dcterms:created xsi:type="dcterms:W3CDTF">2025-09-18T13:45:00Z</dcterms:created>
  <dcterms:modified xsi:type="dcterms:W3CDTF">2025-09-18T13:45:00Z</dcterms:modified>
  <cp:category/>
</cp:coreProperties>
</file>